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13B64" w14:textId="77777777" w:rsidR="00B35B82" w:rsidRDefault="0038154F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70002F83" w14:textId="77777777" w:rsidR="00B35B82" w:rsidRDefault="0038154F">
      <w:pPr>
        <w:spacing w:after="0"/>
        <w:jc w:val="center"/>
      </w:pPr>
      <w:r>
        <w:t>Місто: Запоріжжя</w:t>
      </w:r>
    </w:p>
    <w:p w14:paraId="522B99AB" w14:textId="77777777" w:rsidR="00B35B82" w:rsidRDefault="0038154F">
      <w:pPr>
        <w:spacing w:after="240"/>
        <w:jc w:val="center"/>
      </w:pPr>
      <w:r>
        <w:t>31 Січня - 01 Лютого 2026</w:t>
      </w:r>
    </w:p>
    <w:p w14:paraId="6DB31BD8" w14:textId="77777777" w:rsidR="00B35B82" w:rsidRDefault="0038154F">
      <w:pPr>
        <w:pStyle w:val="Heading1"/>
        <w:jc w:val="center"/>
      </w:pPr>
      <w:r>
        <w:t>003 Best of the best Team dance Одна вікова категорія Team ГРОШОВА ВИНАГОРОДА</w:t>
      </w:r>
    </w:p>
    <w:p w14:paraId="0B402ECC" w14:textId="77777777" w:rsidR="00B35B82" w:rsidRDefault="0038154F">
      <w:pPr>
        <w:pStyle w:val="Heading2"/>
      </w:pPr>
      <w:r>
        <w:t>Фінал</w:t>
      </w:r>
    </w:p>
    <w:p w14:paraId="38500F5E" w14:textId="77777777" w:rsidR="00B35B82" w:rsidRDefault="0038154F">
      <w:pPr>
        <w:spacing w:after="0"/>
      </w:pPr>
      <w:r>
        <w:t>Суддівська колегія:</w:t>
      </w:r>
    </w:p>
    <w:p w14:paraId="726A5905" w14:textId="77777777" w:rsidR="00B35B82" w:rsidRDefault="0038154F">
      <w:pPr>
        <w:spacing w:after="0"/>
      </w:pPr>
      <w:r>
        <w:t>A - KATiA (Чернігів)</w:t>
      </w:r>
    </w:p>
    <w:p w14:paraId="74E606C8" w14:textId="77777777" w:rsidR="00B35B82" w:rsidRDefault="0038154F">
      <w:pPr>
        <w:spacing w:after="0"/>
      </w:pPr>
      <w:r>
        <w:t>B - Альона Міщенко</w:t>
      </w:r>
    </w:p>
    <w:p w14:paraId="379F0B23" w14:textId="77777777" w:rsidR="00B35B82" w:rsidRDefault="0038154F">
      <w:pPr>
        <w:spacing w:after="0"/>
      </w:pPr>
      <w:r>
        <w:t>C - Олена Рубан</w:t>
      </w:r>
    </w:p>
    <w:p w14:paraId="6B7B0784" w14:textId="77777777" w:rsidR="00B35B82" w:rsidRDefault="0038154F">
      <w:pPr>
        <w:spacing w:after="0"/>
      </w:pPr>
      <w:r>
        <w:t>D - Сидорцова Яна</w:t>
      </w:r>
    </w:p>
    <w:p w14:paraId="69DC4FEE" w14:textId="77777777" w:rsidR="00B35B82" w:rsidRDefault="0038154F">
      <w:pPr>
        <w:spacing w:after="0"/>
      </w:pPr>
      <w:r>
        <w:t>E - Марія Chirva (Київ)</w:t>
      </w:r>
    </w:p>
    <w:p w14:paraId="43F35CC4" w14:textId="77777777" w:rsidR="00B35B82" w:rsidRDefault="0038154F">
      <w:pPr>
        <w:spacing w:after="0"/>
      </w:pPr>
      <w:r>
        <w:t>F - Шаповалова Тетяна</w:t>
      </w:r>
    </w:p>
    <w:p w14:paraId="6A3A95FB" w14:textId="77777777" w:rsidR="00B35B82" w:rsidRDefault="0038154F">
      <w:pPr>
        <w:spacing w:after="0"/>
      </w:pPr>
      <w:r>
        <w:t>G - Дар`я Алексашина</w:t>
      </w:r>
    </w:p>
    <w:p w14:paraId="6498A2A9" w14:textId="77777777" w:rsidR="00B35B82" w:rsidRDefault="00B35B82">
      <w:pPr>
        <w:spacing w:after="120"/>
      </w:pPr>
    </w:p>
    <w:p w14:paraId="4EA51D7D" w14:textId="77777777" w:rsidR="00B35B82" w:rsidRDefault="0038154F">
      <w:r>
        <w:t>Результати:</w:t>
      </w:r>
    </w:p>
    <w:p w14:paraId="2F69140F" w14:textId="7F81FEF7" w:rsidR="00B35B82" w:rsidRDefault="0038154F">
      <w:pPr>
        <w:pStyle w:val="ListNumber"/>
      </w:pPr>
      <w:r>
        <w:t xml:space="preserve">#355 </w:t>
      </w:r>
      <w:r w:rsidRPr="0038154F">
        <w:t>Puzzle</w:t>
      </w:r>
      <w:r>
        <w:t xml:space="preserve"> </w:t>
      </w:r>
      <w:r>
        <w:t xml:space="preserve">- 1 </w:t>
      </w:r>
      <w:proofErr w:type="spellStart"/>
      <w:r>
        <w:t>місце</w:t>
      </w:r>
      <w:proofErr w:type="spellEnd"/>
    </w:p>
    <w:p w14:paraId="6D336082" w14:textId="5F4D5F27" w:rsidR="00B35B82" w:rsidRDefault="0038154F">
      <w:pPr>
        <w:pStyle w:val="ListNumber"/>
      </w:pPr>
      <w:r>
        <w:t xml:space="preserve">#352 </w:t>
      </w:r>
      <w:r w:rsidRPr="0038154F">
        <w:t>Puzzle</w:t>
      </w:r>
      <w:r>
        <w:t xml:space="preserve"> </w:t>
      </w:r>
      <w:r>
        <w:t xml:space="preserve">- 2 </w:t>
      </w:r>
      <w:proofErr w:type="spellStart"/>
      <w:r>
        <w:t>місце</w:t>
      </w:r>
      <w:proofErr w:type="spellEnd"/>
    </w:p>
    <w:p w14:paraId="670A4BFE" w14:textId="22521027" w:rsidR="00B35B82" w:rsidRDefault="0038154F">
      <w:pPr>
        <w:pStyle w:val="ListNumber"/>
      </w:pPr>
      <w:r>
        <w:t xml:space="preserve">#353 </w:t>
      </w:r>
      <w:r w:rsidRPr="0038154F">
        <w:t>Puzzle</w:t>
      </w:r>
      <w:r>
        <w:t xml:space="preserve"> </w:t>
      </w:r>
      <w:r>
        <w:t xml:space="preserve">- 3 </w:t>
      </w:r>
      <w:proofErr w:type="spellStart"/>
      <w:r>
        <w:t>місце</w:t>
      </w:r>
      <w:proofErr w:type="spellEnd"/>
    </w:p>
    <w:p w14:paraId="1112375A" w14:textId="5B0C9C6B" w:rsidR="00B35B82" w:rsidRDefault="0038154F">
      <w:pPr>
        <w:pStyle w:val="ListNumber"/>
      </w:pPr>
      <w:r>
        <w:t xml:space="preserve">#354 </w:t>
      </w:r>
      <w:r w:rsidRPr="0038154F">
        <w:t>Puzzle</w:t>
      </w:r>
      <w:r>
        <w:t xml:space="preserve"> </w:t>
      </w:r>
      <w:r>
        <w:t xml:space="preserve">- 4 </w:t>
      </w:r>
      <w:proofErr w:type="spellStart"/>
      <w:r>
        <w:t>місце</w:t>
      </w:r>
      <w:proofErr w:type="spellEnd"/>
    </w:p>
    <w:p w14:paraId="02E236A4" w14:textId="1AF0468A" w:rsidR="00B35B82" w:rsidRDefault="0038154F">
      <w:pPr>
        <w:pStyle w:val="ListNumber"/>
      </w:pPr>
      <w:r>
        <w:t xml:space="preserve">#356 </w:t>
      </w:r>
      <w:r w:rsidRPr="0038154F">
        <w:t>Puzzle</w:t>
      </w:r>
      <w:r>
        <w:t xml:space="preserve"> </w:t>
      </w:r>
      <w:r>
        <w:t xml:space="preserve">- 5 </w:t>
      </w:r>
      <w:proofErr w:type="spellStart"/>
      <w:r>
        <w:t>місце</w:t>
      </w:r>
      <w:proofErr w:type="spellEnd"/>
    </w:p>
    <w:p w14:paraId="3B56D4DF" w14:textId="2233A658" w:rsidR="00B35B82" w:rsidRDefault="0038154F">
      <w:pPr>
        <w:pStyle w:val="ListNumber"/>
      </w:pPr>
      <w:r>
        <w:t xml:space="preserve">#188 </w:t>
      </w:r>
      <w:r w:rsidRPr="0038154F">
        <w:t xml:space="preserve">Dance Studio </w:t>
      </w:r>
      <w:proofErr w:type="spellStart"/>
      <w:r w:rsidRPr="0038154F">
        <w:t>ЖиТо</w:t>
      </w:r>
      <w:proofErr w:type="spellEnd"/>
      <w:r w:rsidRPr="0038154F">
        <w:t xml:space="preserve"> FAM</w:t>
      </w:r>
      <w:r>
        <w:t xml:space="preserve"> </w:t>
      </w:r>
      <w:r>
        <w:t>-</w:t>
      </w:r>
      <w:r>
        <w:t xml:space="preserve"> 6 </w:t>
      </w:r>
      <w:proofErr w:type="spellStart"/>
      <w:r>
        <w:t>місце</w:t>
      </w:r>
      <w:proofErr w:type="spellEnd"/>
    </w:p>
    <w:p w14:paraId="0D3137B3" w14:textId="77777777" w:rsidR="00B35B82" w:rsidRDefault="00B35B82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B35B82" w14:paraId="151B91AB" w14:textId="77777777" w:rsidTr="00B35B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432797D" w14:textId="77777777" w:rsidR="00B35B82" w:rsidRDefault="0038154F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0F6B7160" w14:textId="77777777" w:rsidR="00B35B82" w:rsidRDefault="00381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27E935DC" w14:textId="77777777" w:rsidR="00B35B82" w:rsidRDefault="00381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38C4056D" w14:textId="77777777" w:rsidR="00B35B82" w:rsidRDefault="00381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5310EB88" w14:textId="77777777" w:rsidR="00B35B82" w:rsidRDefault="00381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4B289E71" w14:textId="77777777" w:rsidR="00B35B82" w:rsidRDefault="00381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70532D50" w14:textId="77777777" w:rsidR="00B35B82" w:rsidRDefault="00381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41FE5537" w14:textId="77777777" w:rsidR="00B35B82" w:rsidRDefault="00381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55180242" w14:textId="77777777" w:rsidR="00B35B82" w:rsidRDefault="00381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B35B82" w14:paraId="76EDC5AD" w14:textId="77777777" w:rsidTr="00B35B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DB011FB" w14:textId="77777777" w:rsidR="00B35B82" w:rsidRDefault="0038154F">
            <w:pPr>
              <w:jc w:val="center"/>
            </w:pPr>
            <w:r>
              <w:t>355</w:t>
            </w:r>
          </w:p>
        </w:tc>
        <w:tc>
          <w:tcPr>
            <w:tcW w:w="1040" w:type="dxa"/>
          </w:tcPr>
          <w:p w14:paraId="46AEA140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6CF0A3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25875A1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6A58838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76780F2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8CA8B06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D44271E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A9D7DBF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B35B82" w14:paraId="7B5670F3" w14:textId="77777777" w:rsidTr="00B35B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AC56E05" w14:textId="77777777" w:rsidR="00B35B82" w:rsidRDefault="0038154F">
            <w:pPr>
              <w:jc w:val="center"/>
            </w:pPr>
            <w:r>
              <w:t>352</w:t>
            </w:r>
          </w:p>
        </w:tc>
        <w:tc>
          <w:tcPr>
            <w:tcW w:w="1040" w:type="dxa"/>
          </w:tcPr>
          <w:p w14:paraId="231A6626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6CD7959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3B5385A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A3FB98C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9BE1C6F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D55895D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583BA15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98696DD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B35B82" w14:paraId="130C568B" w14:textId="77777777" w:rsidTr="00B35B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E382439" w14:textId="77777777" w:rsidR="00B35B82" w:rsidRDefault="0038154F">
            <w:pPr>
              <w:jc w:val="center"/>
            </w:pPr>
            <w:r>
              <w:t>353</w:t>
            </w:r>
          </w:p>
        </w:tc>
        <w:tc>
          <w:tcPr>
            <w:tcW w:w="1040" w:type="dxa"/>
          </w:tcPr>
          <w:p w14:paraId="0AD2619F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F7CC1B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145DFC41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4A31849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2FE79E15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3A86551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4E43BE86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17F0FC50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B35B82" w14:paraId="04A8C293" w14:textId="77777777" w:rsidTr="00B35B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B60BEED" w14:textId="77777777" w:rsidR="00B35B82" w:rsidRDefault="0038154F">
            <w:pPr>
              <w:jc w:val="center"/>
            </w:pPr>
            <w:r>
              <w:t>354</w:t>
            </w:r>
          </w:p>
        </w:tc>
        <w:tc>
          <w:tcPr>
            <w:tcW w:w="1040" w:type="dxa"/>
          </w:tcPr>
          <w:p w14:paraId="29897F4A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1AE4F0A8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BF12E67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E8E094C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A078752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4DDF1F0B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B6C310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1565FD07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B35B82" w14:paraId="039DEC10" w14:textId="77777777" w:rsidTr="00B35B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93D2A63" w14:textId="77777777" w:rsidR="00B35B82" w:rsidRDefault="0038154F">
            <w:pPr>
              <w:jc w:val="center"/>
            </w:pPr>
            <w:r>
              <w:t>356</w:t>
            </w:r>
          </w:p>
        </w:tc>
        <w:tc>
          <w:tcPr>
            <w:tcW w:w="1040" w:type="dxa"/>
          </w:tcPr>
          <w:p w14:paraId="1A8FFF85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214A45D8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39662F9C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03D39BB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67DC8E67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134FEC99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7C3461A0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092323D" w14:textId="77777777" w:rsidR="00B35B82" w:rsidRDefault="003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B35B82" w14:paraId="0E33435A" w14:textId="77777777" w:rsidTr="00B35B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C75C122" w14:textId="77777777" w:rsidR="00B35B82" w:rsidRDefault="0038154F">
            <w:pPr>
              <w:jc w:val="center"/>
            </w:pPr>
            <w:r>
              <w:t>188</w:t>
            </w:r>
          </w:p>
        </w:tc>
        <w:tc>
          <w:tcPr>
            <w:tcW w:w="1040" w:type="dxa"/>
          </w:tcPr>
          <w:p w14:paraId="2C7F17D7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22C26F92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183EED10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41193B0E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7FFB636C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6A22102E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37D3AEEB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4EEA5106" w14:textId="77777777" w:rsidR="00B35B82" w:rsidRDefault="003815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</w:tbl>
    <w:p w14:paraId="5FAB83F3" w14:textId="77777777" w:rsidR="00B35B82" w:rsidRDefault="00B35B82"/>
    <w:sectPr w:rsidR="00B35B82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906520">
    <w:abstractNumId w:val="8"/>
  </w:num>
  <w:num w:numId="2" w16cid:durableId="238443917">
    <w:abstractNumId w:val="6"/>
  </w:num>
  <w:num w:numId="3" w16cid:durableId="1683556718">
    <w:abstractNumId w:val="5"/>
  </w:num>
  <w:num w:numId="4" w16cid:durableId="140385278">
    <w:abstractNumId w:val="4"/>
  </w:num>
  <w:num w:numId="5" w16cid:durableId="1365902114">
    <w:abstractNumId w:val="7"/>
  </w:num>
  <w:num w:numId="6" w16cid:durableId="1363745636">
    <w:abstractNumId w:val="3"/>
  </w:num>
  <w:num w:numId="7" w16cid:durableId="1442410757">
    <w:abstractNumId w:val="2"/>
  </w:num>
  <w:num w:numId="8" w16cid:durableId="2021615641">
    <w:abstractNumId w:val="1"/>
  </w:num>
  <w:num w:numId="9" w16cid:durableId="1035040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8154F"/>
    <w:rsid w:val="00AA1D8D"/>
    <w:rsid w:val="00B255CB"/>
    <w:rsid w:val="00B35B82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3C30C1"/>
  <w14:defaultImageDpi w14:val="300"/>
  <w15:docId w15:val="{2E98B0BD-5B63-421A-B8FC-9D12772F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508</Characters>
  <Application>Microsoft Office Word</Application>
  <DocSecurity>0</DocSecurity>
  <Lines>84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2026-02-04T01:07:00Z</dcterms:modified>
  <cp:category/>
</cp:coreProperties>
</file>